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7BA1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ВСЕРОССИЙСКАЯ ОЛИМПИАДА ШКОЛЬНИКОВ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ЛИТЕРАТУРА. 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уч. г.</w:t>
      </w:r>
    </w:p>
    <w:p w14:paraId="553072C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ШКОЛЬНЫЙ ЭТАП. 6 КЛАСС</w:t>
      </w:r>
    </w:p>
    <w:p w14:paraId="5D4D5FA1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2020"/>
        <w:jc w:val="left"/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ЗАДАНИЯ, ОТВЕТЫ И КРИТЕРИИ ОЦЕНКИ </w:t>
      </w:r>
    </w:p>
    <w:p w14:paraId="5EEC417C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2020"/>
        <w:jc w:val="left"/>
      </w:pPr>
      <w:bookmarkStart w:id="5" w:name="_GoBack"/>
      <w:bookmarkEnd w:id="5"/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Максимальный балл за всю работу - 25.</w:t>
      </w:r>
    </w:p>
    <w:p w14:paraId="63D77CF7">
      <w:pPr>
        <w:pStyle w:val="7"/>
        <w:keepNext w:val="0"/>
        <w:keepLines w:val="0"/>
        <w:widowControl w:val="0"/>
        <w:shd w:val="clear" w:color="auto" w:fill="auto"/>
        <w:tabs>
          <w:tab w:val="left" w:pos="672"/>
        </w:tabs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1-5.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[5 баллов] Соотнесите иллюстрацию к литературному произведению с отрывком из текста этого произведения.</w:t>
      </w:r>
    </w:p>
    <w:p w14:paraId="694A6D68">
      <w:pPr>
        <w:pStyle w:val="7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Иллюстрации.</w:t>
      </w:r>
    </w:p>
    <w:p w14:paraId="3CEFA2E9">
      <w:pPr>
        <w:widowControl w:val="0"/>
        <w:spacing w:after="11856" w:line="1" w:lineRule="exact"/>
      </w:pPr>
      <w:r>
        <w:drawing>
          <wp:anchor distT="0" distB="259080" distL="0" distR="0" simplePos="0" relativeHeight="251659264" behindDoc="1" locked="0" layoutInCell="1" allowOverlap="1">
            <wp:simplePos x="0" y="0"/>
            <wp:positionH relativeFrom="page">
              <wp:posOffset>1327150</wp:posOffset>
            </wp:positionH>
            <wp:positionV relativeFrom="paragraph">
              <wp:posOffset>36830</wp:posOffset>
            </wp:positionV>
            <wp:extent cx="1700530" cy="2237105"/>
            <wp:effectExtent l="0" t="0" r="13970" b="10795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2237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2104390</wp:posOffset>
                </wp:positionH>
                <wp:positionV relativeFrom="paragraph">
                  <wp:posOffset>2316480</wp:posOffset>
                </wp:positionV>
                <wp:extent cx="161290" cy="21336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" cy="2133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D61C49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1)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165.7pt;margin-top:182.4pt;height:16.8pt;width:12.7pt;mso-position-horizontal-relative:page;z-index:251660288;mso-width-relative:page;mso-height-relative:page;" filled="f" stroked="f" coordsize="21600,21600" o:gfxdata="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+F9YMNkAAAALAQAADwAA&#10;AAAAAAABACAAAAAiAAAAZHJzL2Rvd25yZXYueG1sUEsBAhQAFAAAAAgAh07iQG0QOmajAQAAYw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7D61C49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228600" distL="0" distR="0" simplePos="0" relativeHeight="251659264" behindDoc="1" locked="0" layoutInCell="1" allowOverlap="1">
            <wp:simplePos x="0" y="0"/>
            <wp:positionH relativeFrom="page">
              <wp:posOffset>4363085</wp:posOffset>
            </wp:positionH>
            <wp:positionV relativeFrom="paragraph">
              <wp:posOffset>0</wp:posOffset>
            </wp:positionV>
            <wp:extent cx="2371090" cy="2304415"/>
            <wp:effectExtent l="0" t="0" r="10160" b="635"/>
            <wp:wrapNone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hape 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230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5128260</wp:posOffset>
                </wp:positionH>
                <wp:positionV relativeFrom="paragraph">
                  <wp:posOffset>2316480</wp:posOffset>
                </wp:positionV>
                <wp:extent cx="176530" cy="213360"/>
                <wp:effectExtent l="0" t="0" r="0" b="0"/>
                <wp:wrapNone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133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16CD58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2)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1026" o:spt="202" type="#_x0000_t202" style="position:absolute;left:0pt;margin-left:403.8pt;margin-top:182.4pt;height:16.8pt;width:13.9pt;mso-position-horizontal-relative:page;z-index:251660288;mso-width-relative:page;mso-height-relative:page;" filled="f" stroked="f" coordsize="21600,21600" o:gfxdata="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0OCWN2gAAAAsBAAAP&#10;AAAAAAAAAAEAIAAAACIAAABkcnMvZG93bnJldi54bWxQSwECFAAUAAAACACHTuJAUeztX6QBAABj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F16CD58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295910" distL="0" distR="0" simplePos="0" relativeHeight="251659264" behindDoc="1" locked="0" layoutInCell="1" allowOverlap="1">
            <wp:simplePos x="0" y="0"/>
            <wp:positionH relativeFrom="page">
              <wp:posOffset>1269365</wp:posOffset>
            </wp:positionH>
            <wp:positionV relativeFrom="paragraph">
              <wp:posOffset>2533015</wp:posOffset>
            </wp:positionV>
            <wp:extent cx="1840865" cy="2249170"/>
            <wp:effectExtent l="0" t="0" r="6985" b="17780"/>
            <wp:wrapNone/>
            <wp:docPr id="9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hape 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224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2092325</wp:posOffset>
                </wp:positionH>
                <wp:positionV relativeFrom="paragraph">
                  <wp:posOffset>4831080</wp:posOffset>
                </wp:positionV>
                <wp:extent cx="173990" cy="247015"/>
                <wp:effectExtent l="0" t="0" r="0" b="0"/>
                <wp:wrapNone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470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02DD2AA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3)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" o:spid="_x0000_s1026" o:spt="202" type="#_x0000_t202" style="position:absolute;left:0pt;margin-left:164.75pt;margin-top:380.4pt;height:19.45pt;width:13.7pt;mso-position-horizontal-relative:page;z-index:251660288;mso-width-relative:page;mso-height-relative:page;" filled="f" stroked="f" coordsize="21600,21600" o:gfxdata="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7Eh6f2gAAAAsBAAAP&#10;AAAAAAAAAAEAIAAAACIAAABkcnMvZG93bnJldi54bWxQSwECFAAUAAAACACHTuJAPEAjoK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2DD2AA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484505" distL="0" distR="0" simplePos="0" relativeHeight="251659264" behindDoc="1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2740025</wp:posOffset>
            </wp:positionV>
            <wp:extent cx="2889250" cy="1840865"/>
            <wp:effectExtent l="0" t="0" r="6350" b="6985"/>
            <wp:wrapNone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hape 1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840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5128260</wp:posOffset>
                </wp:positionH>
                <wp:positionV relativeFrom="paragraph">
                  <wp:posOffset>4831080</wp:posOffset>
                </wp:positionV>
                <wp:extent cx="176530" cy="234950"/>
                <wp:effectExtent l="0" t="0" r="0" b="0"/>
                <wp:wrapNone/>
                <wp:docPr id="15" name="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3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9D81059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" o:spid="_x0000_s1026" o:spt="202" type="#_x0000_t202" style="position:absolute;left:0pt;margin-left:403.8pt;margin-top:380.4pt;height:18.5pt;width:13.9pt;mso-position-horizontal-relative:page;z-index:251660288;mso-width-relative:page;mso-height-relative:page;" filled="f" stroked="f" coordsize="21600,21600" o:gfxdata="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JnXjxtoAAAALAQAA&#10;DwAAAAAAAAABACAAAAAiAAAAZHJzL2Rvd25yZXYueG1sUEsBAhQAFAAAAAgAh07iQJY3iE+lAQAA&#10;ZQ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9D81059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328930" distL="0" distR="0" simplePos="0" relativeHeight="251659264" behindDoc="1" locked="0" layoutInCell="1" allowOverlap="1">
            <wp:simplePos x="0" y="0"/>
            <wp:positionH relativeFrom="page">
              <wp:posOffset>961390</wp:posOffset>
            </wp:positionH>
            <wp:positionV relativeFrom="paragraph">
              <wp:posOffset>5096510</wp:posOffset>
            </wp:positionV>
            <wp:extent cx="2493010" cy="2103120"/>
            <wp:effectExtent l="0" t="0" r="2540" b="11430"/>
            <wp:wrapNone/>
            <wp:docPr id="17" name="Shap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hape 1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93010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2095500</wp:posOffset>
                </wp:positionH>
                <wp:positionV relativeFrom="paragraph">
                  <wp:posOffset>7294245</wp:posOffset>
                </wp:positionV>
                <wp:extent cx="170815" cy="234950"/>
                <wp:effectExtent l="0" t="0" r="0" b="0"/>
                <wp:wrapNone/>
                <wp:docPr id="19" name="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15" cy="23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D7197D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9" o:spid="_x0000_s1026" o:spt="202" type="#_x0000_t202" style="position:absolute;left:0pt;margin-left:165pt;margin-top:574.35pt;height:18.5pt;width:13.45pt;mso-position-horizontal-relative:page;z-index:251660288;mso-width-relative:page;mso-height-relative:page;" filled="f" stroked="f" coordsize="21600,21600" o:gfxdata="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FyZYBHbAAAADQEA&#10;AA8AAAAAAAAAAQAgAAAAIgAAAGRycy9kb3ducmV2LnhtbFBLAQIUABQAAAAIAIdO4kBVZdlmpQEA&#10;AGUDAAAOAAAAAAAAAAEAIAAAACo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FD7197D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250190" distL="0" distR="0" simplePos="0" relativeHeight="251659264" behindDoc="1" locked="0" layoutInCell="1" allowOverlap="1">
            <wp:simplePos x="0" y="0"/>
            <wp:positionH relativeFrom="page">
              <wp:posOffset>4408805</wp:posOffset>
            </wp:positionH>
            <wp:positionV relativeFrom="paragraph">
              <wp:posOffset>5017135</wp:posOffset>
            </wp:positionV>
            <wp:extent cx="1615440" cy="2261870"/>
            <wp:effectExtent l="0" t="0" r="3810" b="5080"/>
            <wp:wrapNone/>
            <wp:docPr id="21" name="Shap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hape 2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2261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5131435</wp:posOffset>
                </wp:positionH>
                <wp:positionV relativeFrom="paragraph">
                  <wp:posOffset>7294245</wp:posOffset>
                </wp:positionV>
                <wp:extent cx="173990" cy="234950"/>
                <wp:effectExtent l="0" t="0" r="0" b="0"/>
                <wp:wrapNone/>
                <wp:docPr id="23" name="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3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8D0CCEF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6)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1026" o:spt="202" type="#_x0000_t202" style="position:absolute;left:0pt;margin-left:404.05pt;margin-top:574.35pt;height:18.5pt;width:13.7pt;mso-position-horizontal-relative:page;z-index:251660288;mso-width-relative:page;mso-height-relative:page;" filled="f" stroked="f" coordsize="21600,21600" o:gfxdata="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g2ksCdoAAAANAQAA&#10;DwAAAAAAAAABACAAAAAiAAAAZHJzL2Rvd25yZXYueG1sUEsBAhQAFAAAAAgAh07iQAZ3Mg2lAQAA&#10;ZQ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8D0CCEF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</w:p>
    <w:p w14:paraId="158B453C">
      <w:pPr>
        <w:pStyle w:val="11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0" w:name="bookmark0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Отрывки из текстов.</w:t>
      </w:r>
      <w:bookmarkEnd w:id="0"/>
    </w:p>
    <w:p w14:paraId="28986690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В одной из отдалённых улиц Москвы, в сером доме с белыми колоннами, антресолью и покривившимся балконом, жила некогда барыня, вдова, окружённая многочисленною дворней. Сыновья её служили в Петербурге, дочери вышли замуж; она выезжала редко и уединённо доживала последние годы своей скупой и скучающей старости. День её, нерадостный и ненастный, давно прошёл; но и вечер её был чернее ночи.</w:t>
      </w:r>
    </w:p>
    <w:p w14:paraId="47E8FAF2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Дом, которого теперь - как уже вам сказывал - вы не найдёте, был о двух этажах, крытый голландскими черепицами. Крыльцо, по которому в него входили, было деревянное и выдавалось на улицу... Из сеней довольно крутая лестница вела в верхнее жильё, состоявшее из восьми или девяти комнат, в которых с одной стороны жил содержатель пансиона, а с другой были классы. Дортуары, или спальные комнаты детей, находились в нижнем этаже, по правую сторону сеней, а по левую жили две старушки, голландки, из которых каждой было более ста лет и которые собственными глазами видали Петра Великого и даже с ним говаривали.</w:t>
      </w:r>
    </w:p>
    <w:p w14:paraId="04A8DF4E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Степан хорошее обеспечение семье оставил. Дом справный, лошадь, корова, обзаведенье полное. Настасья баба работящая, робятишки пословные, не охтимнеченьки живут. Год живут, два живут, три живут. Ну, забеднели всё- таки. Где же одной женщине с малолетками хозяйство управить! Тоже ведь и копейку добыть где-то надо. На соль хоть.</w:t>
      </w:r>
    </w:p>
    <w:p w14:paraId="7A966E33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Местечко, где мы жили, называлось Княжье-Вено, или, проще, Княж- городок. Оно принадлежало одному захудалому, но гордому польскому роду и представляло все типические черты любого из мелких городов Юго-западного края, где, среди тихо струящейся жизни тяжёлого труда и мелко-суетливого еврейского гешефта, доживают свои печальные дни жалкие останки гордого панского величия.</w:t>
      </w:r>
    </w:p>
    <w:p w14:paraId="369FCF57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Один на один он схватился с медведем, и тот переломал ему все кости; но на медведе было много мяса, и это спасло народ. Киш был единственным сыном, и, когда погиб его отец, он стал жить вдвоём с матерью. Но люди быстро всё забывают, забыли и о подвиге его отца, а Киш был всего только мальчик, мать его - всего только женщина, и о них тоже забыли, и они жили так, забытые всеми, в самой бедной иглу.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6"/>
        <w:gridCol w:w="456"/>
        <w:gridCol w:w="451"/>
        <w:gridCol w:w="456"/>
        <w:gridCol w:w="461"/>
      </w:tblGrid>
      <w:tr w14:paraId="02A4876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5DDD237B">
            <w:pPr>
              <w:pStyle w:val="13"/>
              <w:keepNext w:val="0"/>
              <w:keepLines w:val="0"/>
              <w:framePr w:w="2280" w:h="69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71C2C931">
            <w:pPr>
              <w:pStyle w:val="13"/>
              <w:keepNext w:val="0"/>
              <w:keepLines w:val="0"/>
              <w:framePr w:w="2280" w:h="69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F4673B9">
            <w:pPr>
              <w:pStyle w:val="13"/>
              <w:keepNext w:val="0"/>
              <w:keepLines w:val="0"/>
              <w:framePr w:w="2280" w:h="69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853C9FC">
            <w:pPr>
              <w:pStyle w:val="13"/>
              <w:keepNext w:val="0"/>
              <w:keepLines w:val="0"/>
              <w:framePr w:w="2280" w:h="69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AB31E27">
            <w:pPr>
              <w:pStyle w:val="13"/>
              <w:keepNext w:val="0"/>
              <w:keepLines w:val="0"/>
              <w:framePr w:w="2280" w:h="69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</w:t>
            </w:r>
          </w:p>
        </w:tc>
      </w:tr>
      <w:tr w14:paraId="2F433B9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3F8530F">
            <w:pPr>
              <w:pStyle w:val="13"/>
              <w:keepNext w:val="0"/>
              <w:keepLines w:val="0"/>
              <w:framePr w:w="2280" w:h="69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3F4E088">
            <w:pPr>
              <w:pStyle w:val="13"/>
              <w:keepNext w:val="0"/>
              <w:keepLines w:val="0"/>
              <w:framePr w:w="2280" w:h="69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0F92D90">
            <w:pPr>
              <w:pStyle w:val="13"/>
              <w:keepNext w:val="0"/>
              <w:keepLines w:val="0"/>
              <w:framePr w:w="2280" w:h="69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CA941E4">
            <w:pPr>
              <w:pStyle w:val="13"/>
              <w:keepNext w:val="0"/>
              <w:keepLines w:val="0"/>
              <w:framePr w:w="2280" w:h="69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CA97E8">
            <w:pPr>
              <w:pStyle w:val="13"/>
              <w:keepNext w:val="0"/>
              <w:keepLines w:val="0"/>
              <w:framePr w:w="2280" w:h="696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</w:tr>
    </w:tbl>
    <w:p w14:paraId="3C83850D">
      <w:pPr>
        <w:pStyle w:val="15"/>
        <w:keepNext w:val="0"/>
        <w:keepLines w:val="0"/>
        <w:framePr w:w="902" w:h="341" w:hSpace="9053" w:wrap="notBeside" w:vAnchor="text" w:hAnchor="text" w:y="1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Ответ:</w:t>
      </w:r>
    </w:p>
    <w:p w14:paraId="79C832BF">
      <w:pPr>
        <w:widowControl w:val="0"/>
        <w:spacing w:line="1" w:lineRule="exact"/>
      </w:pPr>
    </w:p>
    <w:p w14:paraId="7C8E744C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 каждое верное соответствие - 1 балл. Всего 5 баллов.</w:t>
      </w:r>
      <w:r>
        <w:br w:type="page"/>
      </w:r>
    </w:p>
    <w:p w14:paraId="59B7DA96">
      <w:pPr>
        <w:pStyle w:val="15"/>
        <w:keepNext w:val="0"/>
        <w:keepLines w:val="0"/>
        <w:widowControl w:val="0"/>
        <w:shd w:val="clear" w:color="auto" w:fill="auto"/>
        <w:tabs>
          <w:tab w:val="left" w:pos="816"/>
        </w:tabs>
        <w:bidi w:val="0"/>
        <w:spacing w:before="0" w:after="0" w:line="240" w:lineRule="auto"/>
        <w:ind w:left="96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6.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[5 баллов] Соотнесите название жанра с фрагментом текста.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91"/>
        <w:gridCol w:w="6778"/>
      </w:tblGrid>
      <w:tr w14:paraId="328B6E5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1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6539248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 литературная сказка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937871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1) Так же и эти славяне пришли и сели по Днепру и назвались полянами, а другие - древлянами, потому что сели в лесах, а другие сели между Припятью и Двиною и назвались дреговичами, иные сели по Двине и назвались полочанами, по речке, впадающей в Двину, именуемой Полота, от неё и назвались полочане. Те же славяне, которые сели около озера Ильменя, назывались своим именем - славянами, и построили город, и назвали его Новгородом.</w:t>
            </w:r>
          </w:p>
        </w:tc>
      </w:tr>
      <w:tr w14:paraId="79A6374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0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6B85CD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 летопись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7FD300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2) Всю ночь я проспал крепким сном. На другой день небо было такое же ясное. Тихое море при полном безветрии, всё озарённое солнцем, представляло такую прекрасную картину, какой я ещё никогда не видал. От моей морской болезни не осталось и следа. Я сразу успокоился, и мне стало весело. С удивлением я оглядывал море, которое ещё вчера казалось буйным, жестоким и грозным, а сегодня было такое кроткое, ласковое.</w:t>
            </w:r>
          </w:p>
        </w:tc>
      </w:tr>
      <w:tr w14:paraId="566ED5B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4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7580A6F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 роман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49981F6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3) Собаке время подоспело Произвести щенят на свет;</w:t>
            </w:r>
          </w:p>
          <w:p w14:paraId="25823539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 между тем разумно это дело Она заранее обставить не сумела: Час близок, а у ней и крова даже нет, Где б отдохнуть могло её больное тело. Вот приползла она к соседке в конуру. «Родная, - говорит, - ей-ей сейчас помру! Ох! одолжи хоть только на недельку Свою постельку».</w:t>
            </w:r>
          </w:p>
        </w:tc>
      </w:tr>
    </w:tbl>
    <w:p w14:paraId="1442BDDD">
      <w:pPr>
        <w:widowControl w:val="0"/>
        <w:spacing w:line="1" w:lineRule="exact"/>
      </w:pPr>
      <w:r>
        <w:br w:type="page"/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91"/>
        <w:gridCol w:w="6778"/>
      </w:tblGrid>
      <w:tr w14:paraId="2907487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75A9616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 баллада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878DD4D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4) Девочка закричала ещё громче, и тогда из домика, опираясь на клюку, вышла дряхлая-предряхлая ста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softHyphen/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рушка в широкополой соломенной шляпе, расписан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softHyphen/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ной чудесными цветами.</w:t>
            </w:r>
          </w:p>
          <w:p w14:paraId="44D33F1A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 Ах ты, бедняжка! - сказала старушка. - Как это ты попала на такую большую, быструю реку, да ещё заплыла так далеко?</w:t>
            </w:r>
          </w:p>
        </w:tc>
      </w:tr>
      <w:tr w14:paraId="5DF6D63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C8CD82E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 басня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32B17D7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5) Через три дни домой возвратился барон, Отуманен и бледен лицом;</w:t>
            </w:r>
          </w:p>
          <w:p w14:paraId="373B32E6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Через силу и конь, опенён, запылён, Под тяжёлым ступал седоком.</w:t>
            </w:r>
          </w:p>
          <w:p w14:paraId="6CE6F88B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Анкрамморския битвы барон не видал, Где потоками кровь их лилась, Где на Эверса грозно Боклю напирал, Где за родину бился Дуглас;</w:t>
            </w:r>
          </w:p>
          <w:p w14:paraId="2BBE7F56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 железный шелом был иссечен на нём, Был изрублен и панцирь и щит, Был недавнею кровью топор за седлом, Но не английской кровью покрыт.</w:t>
            </w:r>
          </w:p>
        </w:tc>
      </w:tr>
    </w:tbl>
    <w:p w14:paraId="28C515F0">
      <w:pPr>
        <w:widowControl w:val="0"/>
        <w:spacing w:after="79" w:line="1" w:lineRule="exact"/>
      </w:pPr>
    </w:p>
    <w:p w14:paraId="6D7FFDA0">
      <w:pPr>
        <w:widowControl w:val="0"/>
        <w:spacing w:line="1" w:lineRule="exact"/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52"/>
        <w:gridCol w:w="451"/>
        <w:gridCol w:w="456"/>
        <w:gridCol w:w="451"/>
        <w:gridCol w:w="456"/>
        <w:gridCol w:w="461"/>
      </w:tblGrid>
      <w:tr w14:paraId="2475649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</w:trPr>
        <w:tc>
          <w:tcPr>
            <w:vMerge w:val="restart"/>
            <w:shd w:val="clear" w:color="auto" w:fill="auto"/>
            <w:vAlign w:val="center"/>
          </w:tcPr>
          <w:p w14:paraId="6D377F78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Ответ: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5043E52E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13D10E5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22C7245E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2BE947C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3BE2E97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</w:t>
            </w:r>
          </w:p>
        </w:tc>
      </w:tr>
      <w:tr w14:paraId="2B0999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</w:trPr>
        <w:tc>
          <w:tcPr>
            <w:vMerge w:val="continue"/>
            <w:shd w:val="clear" w:color="auto" w:fill="auto"/>
            <w:vAlign w:val="center"/>
          </w:tcPr>
          <w:p w14:paraId="7F5CD515"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4EEFCD9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B4D58D2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5FE3D9C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AB4381F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A3A5FB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</w:t>
            </w:r>
          </w:p>
        </w:tc>
      </w:tr>
    </w:tbl>
    <w:p w14:paraId="49F7E79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 каждое верное соответствие - 1 балл. Всего 5 баллов.</w:t>
      </w:r>
      <w:r>
        <w:br w:type="page"/>
      </w:r>
    </w:p>
    <w:p w14:paraId="7B0C5261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[3 балла] Соотнесите имя героя литературного произведения с портретом автора этого произведения.</w:t>
      </w:r>
    </w:p>
    <w:p w14:paraId="2ED3150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Имена героев.</w:t>
      </w:r>
    </w:p>
    <w:p w14:paraId="02B5428F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88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Троекуров</w:t>
      </w:r>
    </w:p>
    <w:p w14:paraId="6B7EE3D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Остап</w:t>
      </w:r>
    </w:p>
    <w:p w14:paraId="47C27A93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74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фельдшер Курятин</w:t>
      </w:r>
    </w:p>
    <w:p w14:paraId="2A863B30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Портреты авторов.</w:t>
      </w:r>
    </w:p>
    <w:p w14:paraId="0DC74938"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6169025" cy="5266690"/>
            <wp:effectExtent l="0" t="0" r="3175" b="10160"/>
            <wp:docPr id="25" name="Picut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utre 2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69025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F9095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421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3)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4)5)</w:t>
      </w:r>
    </w:p>
    <w:p w14:paraId="1989188B">
      <w:pPr>
        <w:widowControl w:val="0"/>
        <w:spacing w:after="99" w:line="1" w:lineRule="exact"/>
      </w:pPr>
    </w:p>
    <w:p w14:paraId="72B0A9FC">
      <w:pPr>
        <w:widowControl w:val="0"/>
        <w:spacing w:line="1" w:lineRule="exact"/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6"/>
        <w:gridCol w:w="456"/>
        <w:gridCol w:w="461"/>
      </w:tblGrid>
      <w:tr w14:paraId="09E6BA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078FC3B">
            <w:pPr>
              <w:pStyle w:val="13"/>
              <w:keepNext w:val="0"/>
              <w:keepLines w:val="0"/>
              <w:framePr w:w="1373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206AF181">
            <w:pPr>
              <w:pStyle w:val="13"/>
              <w:keepNext w:val="0"/>
              <w:keepLines w:val="0"/>
              <w:framePr w:w="1373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DD7CC68">
            <w:pPr>
              <w:pStyle w:val="13"/>
              <w:keepNext w:val="0"/>
              <w:keepLines w:val="0"/>
              <w:framePr w:w="1373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</w:t>
            </w:r>
          </w:p>
        </w:tc>
      </w:tr>
      <w:tr w14:paraId="49AC513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7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D44C70E">
            <w:pPr>
              <w:pStyle w:val="13"/>
              <w:keepNext w:val="0"/>
              <w:keepLines w:val="0"/>
              <w:framePr w:w="1373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1E315ED">
            <w:pPr>
              <w:pStyle w:val="13"/>
              <w:keepNext w:val="0"/>
              <w:keepLines w:val="0"/>
              <w:framePr w:w="1373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230B4">
            <w:pPr>
              <w:pStyle w:val="13"/>
              <w:keepNext w:val="0"/>
              <w:keepLines w:val="0"/>
              <w:framePr w:w="1373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</w:tr>
    </w:tbl>
    <w:p w14:paraId="560D97B4">
      <w:pPr>
        <w:pStyle w:val="15"/>
        <w:keepNext w:val="0"/>
        <w:keepLines w:val="0"/>
        <w:framePr w:w="902" w:h="341" w:hSpace="9053" w:wrap="notBeside" w:vAnchor="text" w:hAnchor="text" w:y="2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Ответ:</w:t>
      </w:r>
    </w:p>
    <w:p w14:paraId="027E65A0">
      <w:pPr>
        <w:widowControl w:val="0"/>
        <w:spacing w:line="1" w:lineRule="exact"/>
      </w:pPr>
    </w:p>
    <w:p w14:paraId="79F82154">
      <w:pPr>
        <w:pStyle w:val="7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 каждое верное соответствие - 1 балл. Всего 3 балла.</w:t>
      </w:r>
    </w:p>
    <w:p w14:paraId="2757E7D7">
      <w:pPr>
        <w:pStyle w:val="11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" w:name="bookmark2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8-9.</w:t>
      </w:r>
      <w:bookmarkEnd w:id="1"/>
    </w:p>
    <w:p w14:paraId="0CDBB907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9"/>
          <w:tab w:val="left" w:pos="413"/>
        </w:tabs>
        <w:bidi w:val="0"/>
        <w:spacing w:before="0" w:after="0" w:line="23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Узнайте героя литературного произведения по изображению.</w:t>
      </w:r>
    </w:p>
    <w:p w14:paraId="572B7F54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Назовите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только его имя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без фамилии (одно слово).</w:t>
      </w:r>
    </w:p>
    <w:p w14:paraId="0393865B"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1749425" cy="2889250"/>
            <wp:effectExtent l="0" t="0" r="3175" b="6350"/>
            <wp:docPr id="26" name="Picutr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utre 2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288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D9905">
      <w:pPr>
        <w:widowControl w:val="0"/>
        <w:spacing w:after="79" w:line="1" w:lineRule="exact"/>
      </w:pPr>
    </w:p>
    <w:p w14:paraId="291D35AF">
      <w:pPr>
        <w:pStyle w:val="11"/>
        <w:keepNext/>
        <w:keepLines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bookmarkStart w:id="2" w:name="bookmark4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b w:val="0"/>
          <w:bCs w:val="0"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Том.</w:t>
      </w:r>
      <w:bookmarkEnd w:id="2"/>
    </w:p>
    <w:p w14:paraId="11AEB7AE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9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[1 балл] Назовите творческий псевдоним писателя, под которым он стал всемирно известен. Ответьте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двумя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словами.</w:t>
      </w:r>
    </w:p>
    <w:p w14:paraId="1DEBCE4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Образец: Александр Грин</w:t>
      </w:r>
    </w:p>
    <w:p w14:paraId="78601B72">
      <w:pPr>
        <w:pStyle w:val="7"/>
        <w:keepNext w:val="0"/>
        <w:keepLines w:val="0"/>
        <w:widowControl w:val="0"/>
        <w:shd w:val="clear" w:color="auto" w:fill="auto"/>
        <w:bidi w:val="0"/>
        <w:spacing w:before="0" w:after="40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Марк Твен.</w:t>
      </w:r>
    </w:p>
    <w:p w14:paraId="0DAAF872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07"/>
          <w:tab w:val="left" w:pos="56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[1 балл] Выберите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две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характеристики персонажа, которые ему</w:t>
      </w:r>
    </w:p>
    <w:p w14:paraId="1CD952A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соответствуют. Оценивается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верный ответ.</w:t>
      </w:r>
    </w:p>
    <w:p w14:paraId="36DF94C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он живёт в маленьком городке в Америке</w:t>
      </w:r>
    </w:p>
    <w:p w14:paraId="35E48F3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он любит читать книжки и сидеть дома</w:t>
      </w:r>
    </w:p>
    <w:p w14:paraId="0CE5CD8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он не имеет семьи и живёт на улице</w:t>
      </w:r>
    </w:p>
    <w:p w14:paraId="5B2EE0F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у него есть брат</w:t>
      </w:r>
    </w:p>
    <w:p w14:paraId="47AD5707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А, Г. (1 балл за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правильный ответ).</w:t>
      </w:r>
    </w:p>
    <w:p w14:paraId="2BC4B5A9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2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Что объединяет данные ниже произведения? Выберите правильный ответ.</w:t>
      </w:r>
    </w:p>
    <w:p w14:paraId="19E86881">
      <w:pPr>
        <w:pStyle w:val="11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3" w:name="bookmark6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«Вересковый мёд», «Кубок», «Бородино»</w:t>
      </w:r>
      <w:bookmarkEnd w:id="3"/>
    </w:p>
    <w:p w14:paraId="20CD982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в произведениях рассказывается о сражении</w:t>
      </w:r>
    </w:p>
    <w:p w14:paraId="48AF8B9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сказочный сюжет</w:t>
      </w:r>
    </w:p>
    <w:p w14:paraId="7F0BD6B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жанр (баллада)</w:t>
      </w:r>
    </w:p>
    <w:p w14:paraId="17E41F7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принадлежат одному автору</w:t>
      </w:r>
    </w:p>
    <w:p w14:paraId="321EB66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написаны в XIX веке</w:t>
      </w:r>
    </w:p>
    <w:p w14:paraId="562557D7">
      <w:pPr>
        <w:pStyle w:val="11"/>
        <w:keepNext/>
        <w:keepLines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bookmarkStart w:id="4" w:name="bookmark8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b w:val="0"/>
          <w:bCs w:val="0"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В.</w:t>
      </w:r>
      <w:bookmarkEnd w:id="4"/>
    </w:p>
    <w:p w14:paraId="0D79D3D4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Что объединяет этих писателей? Выберите правильный ответ.</w:t>
      </w:r>
    </w:p>
    <w:p w14:paraId="5EAF195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П. Мериме и А.П. Чехов</w:t>
      </w:r>
    </w:p>
    <w:p w14:paraId="7D208CD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писали новеллы (рассказы)</w:t>
      </w:r>
    </w:p>
    <w:p w14:paraId="60C706F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состояли в переписке</w:t>
      </w:r>
    </w:p>
    <w:p w14:paraId="083D9F3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жили в одно время</w:t>
      </w:r>
    </w:p>
    <w:p w14:paraId="2707B48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один из авторов переводил произведения другого</w:t>
      </w:r>
    </w:p>
    <w:p w14:paraId="6CD2698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были врачами</w:t>
      </w:r>
    </w:p>
    <w:p w14:paraId="4D4E80A0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А.</w:t>
      </w:r>
    </w:p>
    <w:p w14:paraId="0F836E8E">
      <w:pPr>
        <w:pStyle w:val="7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13-19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. [8 баллов] Прочитайте стихотворение и ответьте на вопросы.</w:t>
      </w:r>
    </w:p>
    <w:p w14:paraId="595CC15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А.В. Кольцов (1809-1842)</w:t>
      </w:r>
    </w:p>
    <w:p w14:paraId="5FB31B0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30" w:lineRule="auto"/>
        <w:ind w:left="216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Цветок</w:t>
      </w:r>
    </w:p>
    <w:p w14:paraId="1785E2ED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Природы милое творенье,</w:t>
      </w:r>
    </w:p>
    <w:p w14:paraId="5CD3E314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Цветок, долины украшенье,</w:t>
      </w:r>
    </w:p>
    <w:p w14:paraId="0F2E0357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 миг взлелеянный весной,</w:t>
      </w:r>
    </w:p>
    <w:p w14:paraId="687B0B69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32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Безвестен ты в степи глухой!</w:t>
      </w:r>
    </w:p>
    <w:p w14:paraId="221974BB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Скажи: зачем же так алеешь,</w:t>
      </w:r>
    </w:p>
    <w:p w14:paraId="30247259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Росой заискрясь, пламенеешь,</w:t>
      </w:r>
    </w:p>
    <w:p w14:paraId="0EB9CC54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дышишь чем-то, как живым,</w:t>
      </w:r>
    </w:p>
    <w:p w14:paraId="64895B14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32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Благоуханным и святым?</w:t>
      </w:r>
    </w:p>
    <w:p w14:paraId="40D05F8C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Ты для кого в степи широкой,</w:t>
      </w:r>
    </w:p>
    <w:p w14:paraId="36B724B7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Ты для кого от сёл далеко?</w:t>
      </w:r>
    </w:p>
    <w:p w14:paraId="6AB61336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для крылатых ли друзей,</w:t>
      </w:r>
    </w:p>
    <w:p w14:paraId="5DB017B2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32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Поющих в воздухе степей?</w:t>
      </w:r>
    </w:p>
    <w:p w14:paraId="46D20370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Для них ли, в роскоши, семьями,</w:t>
      </w:r>
    </w:p>
    <w:p w14:paraId="60615A9A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Румяной ягодой, цветами</w:t>
      </w:r>
    </w:p>
    <w:p w14:paraId="2152D8D8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обаяньем для души</w:t>
      </w:r>
    </w:p>
    <w:p w14:paraId="2CA23B7D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32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Вы, травы, зреете в тиши?</w:t>
      </w:r>
    </w:p>
    <w:p w14:paraId="50E20E71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О, пой, косарь! зови певицу,</w:t>
      </w:r>
    </w:p>
    <w:p w14:paraId="6BFDB3AB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Подругу, красную девицу,</w:t>
      </w:r>
    </w:p>
    <w:p w14:paraId="14A0F508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Пока ещё, шумя косой,</w:t>
      </w:r>
    </w:p>
    <w:p w14:paraId="05464A85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тронул ты травы степной!</w:t>
      </w:r>
    </w:p>
    <w:p w14:paraId="62AB941B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(1836)</w:t>
      </w:r>
    </w:p>
    <w:p w14:paraId="2D837592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род литературы, с которым соотносится текст.</w:t>
      </w:r>
    </w:p>
    <w:p w14:paraId="628A304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А)эпос</w:t>
      </w:r>
    </w:p>
    <w:p w14:paraId="7BC66FA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Б)лирика</w:t>
      </w:r>
    </w:p>
    <w:p w14:paraId="3E0D4E1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драма</w:t>
      </w:r>
    </w:p>
    <w:p w14:paraId="5D2CF657">
      <w:pPr>
        <w:pStyle w:val="7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Б.</w:t>
      </w:r>
    </w:p>
    <w:p w14:paraId="420FE949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правильный вариант рифмовки в стихотворении.</w:t>
      </w:r>
    </w:p>
    <w:p w14:paraId="0AC2BC5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перекрёстная</w:t>
      </w:r>
    </w:p>
    <w:p w14:paraId="3603F57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кольцевая</w:t>
      </w:r>
    </w:p>
    <w:p w14:paraId="6930312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парная</w:t>
      </w:r>
    </w:p>
    <w:p w14:paraId="5B6C9037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В.</w:t>
      </w:r>
    </w:p>
    <w:p w14:paraId="4C616956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В какой СТРОФЕ стихотворения есть олицетворение? Выберите номер строфы.</w:t>
      </w:r>
    </w:p>
    <w:p w14:paraId="7349C7EF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2.</w:t>
      </w:r>
    </w:p>
    <w:p w14:paraId="65FAF6C8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строку, в которой есть сравнение.</w:t>
      </w:r>
    </w:p>
    <w:p w14:paraId="357B7480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7.</w:t>
      </w:r>
    </w:p>
    <w:p w14:paraId="7C5A8E85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Среди строк 13-20 найдите строку, в которой есть фольклорный эпитет.</w:t>
      </w:r>
    </w:p>
    <w:p w14:paraId="29B5778D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18.</w:t>
      </w:r>
    </w:p>
    <w:p w14:paraId="293F233E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[1 балл] В строке 11 использована перифраза (непрямое иносказательное обозначение объекта). Какой объект имеется в виду? Ответьте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одним словом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именительном падеже, множественном числе.</w:t>
      </w:r>
    </w:p>
    <w:p w14:paraId="0D810391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птицы.</w:t>
      </w:r>
    </w:p>
    <w:p w14:paraId="5CE7C233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строки, в которых использована анафора (повторение слов в начале стихотворной строки).</w:t>
      </w:r>
    </w:p>
    <w:p w14:paraId="4EE8DD7A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9, 10.</w:t>
      </w:r>
    </w:p>
    <w:sectPr>
      <w:headerReference r:id="rId6" w:type="first"/>
      <w:footerReference r:id="rId8" w:type="first"/>
      <w:headerReference r:id="rId5" w:type="default"/>
      <w:footerReference r:id="rId7" w:type="default"/>
      <w:footnotePr>
        <w:numFmt w:val="decimal"/>
      </w:footnotePr>
      <w:pgSz w:w="11900" w:h="16840"/>
      <w:pgMar w:top="1285" w:right="961" w:bottom="1130" w:left="984" w:header="0" w:footer="3" w:gutter="0"/>
      <w:pgNumType w:start="1"/>
      <w:cols w:space="720" w:num="1"/>
      <w:titlePg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EE8E4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3752215</wp:posOffset>
              </wp:positionH>
              <wp:positionV relativeFrom="page">
                <wp:posOffset>10092055</wp:posOffset>
              </wp:positionV>
              <wp:extent cx="67310" cy="100330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67EC7D7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9" o:spid="_x0000_s1026" o:spt="202" type="#_x0000_t202" style="position:absolute;left:0pt;margin-left:295.45pt;margin-top:794.65pt;height:7.9pt;width:5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k43vgdgA&#10;AAANAQAADwAAAAAAAAABACAAAAAiAAAAZHJzL2Rvd25yZXYueG1sUEsBAhQAFAAAAAgAh07iQGSg&#10;l2q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67EC7D7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8401D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3768725</wp:posOffset>
              </wp:positionH>
              <wp:positionV relativeFrom="page">
                <wp:posOffset>10219055</wp:posOffset>
              </wp:positionV>
              <wp:extent cx="39370" cy="10033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B6BD93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1" o:spid="_x0000_s1026" o:spt="202" type="#_x0000_t202" style="position:absolute;left:0pt;margin-left:296.75pt;margin-top:804.65pt;height:7.9pt;width:3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uRQPONgA&#10;AAANAQAADwAAAAAAAAABACAAAAAiAAAAZHJzL2Rvd25yZXYueG1sUEsBAhQAFAAAAAgAh07iQOk2&#10;J+q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0B6BD93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27296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1270635</wp:posOffset>
              </wp:positionH>
              <wp:positionV relativeFrom="page">
                <wp:posOffset>466090</wp:posOffset>
              </wp:positionV>
              <wp:extent cx="5017135" cy="286385"/>
              <wp:effectExtent l="0" t="0" r="0" b="0"/>
              <wp:wrapNone/>
              <wp:docPr id="27" name="Shap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7135" cy="2863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9DF9529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Всероссийская олимпиада школьников. Литература. 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-202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6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 xml:space="preserve"> учебный год.</w:t>
                          </w:r>
                        </w:p>
                        <w:p w14:paraId="12768911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Школьный этап. 6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7" o:spid="_x0000_s1026" o:spt="202" type="#_x0000_t202" style="position:absolute;left:0pt;margin-left:100.05pt;margin-top:36.7pt;height:22.55pt;width:395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D0gBffUAAAA&#10;CgEAAA8AAAAAAAAAAQAgAAAAIgAAAGRycy9kb3ducmV2LnhtbFBLAQIUABQAAAAIAIdO4kC1Aj44&#10;rwEAAHIDAAAOAAAAAAAAAAEAIAAAACM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9DF9529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Всероссийская олимпиада школьников. Литература. 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5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-202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6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 xml:space="preserve"> учебный год.</w:t>
                    </w:r>
                  </w:p>
                  <w:p w14:paraId="12768911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Школьный этап. 6 класс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575F9">
    <w:pPr>
      <w:widowControl w:val="0"/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1"/>
      <w:numFmt w:val="upperLetter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1">
    <w:nsid w:val="0053208E"/>
    <w:multiLevelType w:val="singleLevel"/>
    <w:tmpl w:val="0053208E"/>
    <w:lvl w:ilvl="0" w:tentative="0">
      <w:start w:val="7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2">
    <w:nsid w:val="59ADCABA"/>
    <w:multiLevelType w:val="singleLevel"/>
    <w:tmpl w:val="59ADCABA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</w:compat>
  <w:rsids>
    <w:rsidRoot w:val="00000000"/>
    <w:rsid w:val="03CE5483"/>
    <w:rsid w:val="14EE0E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2">
    <w:name w:val="Default Paragraph Font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Подпись к картинке_"/>
    <w:basedOn w:val="2"/>
    <w:link w:val="5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5">
    <w:name w:val="Подпись к картинке"/>
    <w:basedOn w:val="1"/>
    <w:link w:val="4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6">
    <w:name w:val="Основной текст_"/>
    <w:basedOn w:val="2"/>
    <w:link w:val="7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7">
    <w:name w:val="Основной текст1"/>
    <w:basedOn w:val="1"/>
    <w:link w:val="6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8">
    <w:name w:val="Колонтитул (2)_"/>
    <w:basedOn w:val="2"/>
    <w:link w:val="9"/>
    <w:uiPriority w:val="0"/>
    <w:rPr>
      <w:rFonts w:ascii="Times New Roman" w:hAnsi="Times New Roman" w:eastAsia="Times New Roman" w:cs="Times New Roman"/>
      <w:sz w:val="20"/>
      <w:szCs w:val="20"/>
      <w:u w:val="none"/>
    </w:rPr>
  </w:style>
  <w:style w:type="paragraph" w:customStyle="1" w:styleId="9">
    <w:name w:val="Колонтитул (2)"/>
    <w:basedOn w:val="1"/>
    <w:link w:val="8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</w:rPr>
  </w:style>
  <w:style w:type="character" w:customStyle="1" w:styleId="10">
    <w:name w:val="Заголовок №1_"/>
    <w:basedOn w:val="2"/>
    <w:link w:val="11"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11">
    <w:name w:val="Заголовок №1"/>
    <w:basedOn w:val="1"/>
    <w:link w:val="10"/>
    <w:uiPriority w:val="0"/>
    <w:pPr>
      <w:widowControl w:val="0"/>
      <w:shd w:val="clear" w:color="auto" w:fill="auto"/>
      <w:spacing w:after="40"/>
      <w:outlineLvl w:val="0"/>
    </w:pPr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character" w:customStyle="1" w:styleId="12">
    <w:name w:val="Другое_"/>
    <w:basedOn w:val="2"/>
    <w:link w:val="13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3">
    <w:name w:val="Другое"/>
    <w:basedOn w:val="1"/>
    <w:link w:val="12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14">
    <w:name w:val="Подпись к таблице_"/>
    <w:basedOn w:val="2"/>
    <w:link w:val="15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5">
    <w:name w:val="Подпись к таблице"/>
    <w:basedOn w:val="1"/>
    <w:link w:val="14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2025-09-24T05:26:00Z</dcterms:created>
  <dc:creator>Vladimir Sperantov</dc:creator>
  <cp:lastModifiedBy>natal</cp:lastModifiedBy>
  <dcterms:modified xsi:type="dcterms:W3CDTF">2025-09-24T05:29:36Z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283291AE51D54E4AA6D7ADED1AB61708_12</vt:lpwstr>
  </property>
</Properties>
</file>